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3746182" name="019f4154-c3e8-7c37-b3fe-a9beaf236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93363" name="019f4154-c3e8-7c37-b3fe-a9beaf23647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 / Waschküche </w:t>
            </w:r>
          </w:p>
          <w:p>
            <w:pPr>
              <w:spacing w:before="0" w:after="0" w:line="240" w:lineRule="auto"/>
            </w:pPr>
            <w:r>
              <w:t>UG- EG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5484062" name="019f4161-f9f4-7991-8b6c-705cad382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72829" name="019f4161-f9f4-7991-8b6c-705cad38258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8695822" name="019f4168-304a-76ba-aec8-2ee1df3edc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819679" name="019f4168-304a-76ba-aec8-2ee1df3edc4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7367113" name="019f4170-bb87-7994-8e2a-fedd5d3326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772110" name="019f4170-bb87-7994-8e2a-fedd5d33260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9323964" name="019f418f-89e1-716f-ba21-a42bd58e70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786839" name="019f418f-89e1-716f-ba21-a42bd58e707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1375893" name="019f4155-f3fa-7c40-9298-f48c85fe1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226356" name="019f4155-f3fa-7c40-9298-f48c85fe174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3202511" name="019f4156-d212-77ea-b5d2-00c630af9c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150197" name="019f4156-d212-77ea-b5d2-00c630af9c2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Gang / Waschküche </w:t>
            </w:r>
          </w:p>
          <w:p>
            <w:pPr>
              <w:spacing w:before="0" w:after="0" w:line="240" w:lineRule="auto"/>
            </w:pPr>
            <w:r>
              <w:t>UG-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7985841" name="019f4161-20ec-7222-9f65-cd43f75d05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735735" name="019f4161-20ec-7222-9f65-cd43f75d052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0288063" name="019f4170-233b-7a30-8768-965afa5691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005912" name="019f4170-233b-7a30-8768-965afa56913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3589247" name="019f4194-b9a3-75ae-8ac2-1831ef2f7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731400" name="019f4194-b9a3-75ae-8ac2-1831ef2f76a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9794139" name="019f4157-71ff-78ed-85c8-a237766879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595348" name="019f4157-71ff-78ed-85c8-a2377668791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5323713" name="019f4164-a315-7ed7-8c8a-f012c135aa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381473" name="019f4164-a315-7ed7-8c8a-f012c135aad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2230401" name="019f4168-d0f1-771d-a3fe-1338f4bfbc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93252" name="019f4168-d0f1-771d-a3fe-1338f4bfbcd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8251487" name="019f4176-6407-76e4-b8c4-46567c181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344267" name="019f4176-6407-76e4-b8c4-46567c18104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918714" name="019f4179-db53-73d5-975d-0130f7b37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592314" name="019f4179-db53-73d5-975d-0130f7b37aa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8039383" name="019f4183-5390-7184-b725-e06a4ee799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141049" name="019f4183-5390-7184-b725-e06a4ee7996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1805552" name="019f4189-ba4b-74ae-92bb-4c7cdc0bbc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038455" name="019f4189-ba4b-74ae-92bb-4c7cdc0bbc2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4523457" name="019f4158-0901-7bb7-b962-ee0d4e2ac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966866" name="019f4158-0901-7bb7-b962-ee0d4e2aca9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9237004" name="019f4159-bf78-710b-95ed-097e8073c2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984886" name="019f4159-bf78-710b-95ed-097e8073c2d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8707326" name="019f4169-3f14-7c94-a9f8-49d59d2654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430092" name="019f4169-3f14-7c94-a9f8-49d59d2654e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2206768" name="019f4177-06ff-7c6a-966e-b3ed0cb6f7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931139" name="019f4177-06ff-7c6a-966e-b3ed0cb6f7f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1648125" name="019f4179-4211-76b2-b4fb-edd4307ce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24308" name="019f4179-4211-76b2-b4fb-edd4307cecb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011342" name="019f4182-a559-7d38-8add-608b514f89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538026" name="019f4182-a559-7d38-8add-608b514f896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4149545" name="019f4189-27cd-7904-be87-7b35a7fe9b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064330" name="019f4189-27cd-7904-be87-7b35a7fe9be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280931" name="019f418a-3ecb-7f0c-8feb-e1237ad380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781929" name="019f418a-3ecb-7f0c-8feb-e1237ad380d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0520307" name="019f4193-86a2-7916-a561-1cf2bcb40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125192" name="019f4193-86a2-7916-a561-1cf2bcb4044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1459860" name="019f4197-2570-76d9-8d0a-62c4ed16a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737095" name="019f4197-2570-76d9-8d0a-62c4ed16a91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Rütlistrasse 75, 8308 Illnau-Effretikon</w:t>
          </w:r>
        </w:p>
        <w:p>
          <w:pPr>
            <w:spacing w:before="0" w:after="0"/>
          </w:pPr>
          <w:r>
            <w:t>1063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